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33DEC" w14:textId="77777777" w:rsidR="00944B2B" w:rsidRDefault="00000000">
      <w:pPr>
        <w:spacing w:before="120" w:after="240"/>
        <w:jc w:val="center"/>
        <w:rPr>
          <w:lang w:eastAsia="zh-CN"/>
        </w:rPr>
      </w:pPr>
      <w:r>
        <w:rPr>
          <w:rFonts w:ascii="黑体" w:eastAsia="黑体" w:hAnsi="黑体"/>
          <w:b/>
          <w:sz w:val="32"/>
          <w:lang w:eastAsia="zh-CN"/>
        </w:rPr>
        <w:t>第九届湖南省大学生工程实践与创新能力大赛</w:t>
      </w:r>
    </w:p>
    <w:p w14:paraId="379B6C7D" w14:textId="1FDFD117" w:rsidR="00944B2B" w:rsidRDefault="003C71A8">
      <w:pPr>
        <w:spacing w:after="240"/>
        <w:jc w:val="center"/>
        <w:rPr>
          <w:lang w:eastAsia="zh-CN"/>
        </w:rPr>
      </w:pPr>
      <w:r>
        <w:rPr>
          <w:rFonts w:ascii="黑体" w:eastAsia="黑体" w:hAnsi="黑体" w:hint="eastAsia"/>
          <w:b/>
          <w:sz w:val="32"/>
          <w:lang w:eastAsia="zh-CN"/>
        </w:rPr>
        <w:t>吉首大</w:t>
      </w:r>
      <w:proofErr w:type="gramStart"/>
      <w:r>
        <w:rPr>
          <w:rFonts w:ascii="黑体" w:eastAsia="黑体" w:hAnsi="黑体" w:hint="eastAsia"/>
          <w:b/>
          <w:sz w:val="32"/>
          <w:lang w:eastAsia="zh-CN"/>
        </w:rPr>
        <w:t>学</w:t>
      </w:r>
      <w:r w:rsidR="00000000">
        <w:rPr>
          <w:rFonts w:ascii="黑体" w:eastAsia="黑体" w:hAnsi="黑体"/>
          <w:b/>
          <w:sz w:val="32"/>
          <w:lang w:eastAsia="zh-CN"/>
        </w:rPr>
        <w:t>校级</w:t>
      </w:r>
      <w:proofErr w:type="gramEnd"/>
      <w:r w:rsidR="00000000">
        <w:rPr>
          <w:rFonts w:ascii="黑体" w:eastAsia="黑体" w:hAnsi="黑体"/>
          <w:b/>
          <w:sz w:val="32"/>
          <w:lang w:eastAsia="zh-CN"/>
        </w:rPr>
        <w:t>选拔赛报名表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3"/>
        <w:gridCol w:w="903"/>
        <w:gridCol w:w="903"/>
        <w:gridCol w:w="903"/>
        <w:gridCol w:w="903"/>
        <w:gridCol w:w="903"/>
        <w:gridCol w:w="903"/>
        <w:gridCol w:w="903"/>
        <w:gridCol w:w="1806"/>
      </w:tblGrid>
      <w:tr w:rsidR="00944B2B" w14:paraId="5937C6B6" w14:textId="77777777">
        <w:trPr>
          <w:trHeight w:val="371"/>
          <w:jc w:val="center"/>
        </w:trPr>
        <w:tc>
          <w:tcPr>
            <w:tcW w:w="2709" w:type="dxa"/>
            <w:gridSpan w:val="3"/>
            <w:shd w:val="clear" w:color="auto" w:fill="auto"/>
          </w:tcPr>
          <w:p w14:paraId="609DC482" w14:textId="77777777" w:rsidR="00944B2B" w:rsidRDefault="00000000">
            <w:pPr>
              <w:spacing w:before="40" w:after="40"/>
              <w:jc w:val="center"/>
            </w:pPr>
            <w:proofErr w:type="spellStart"/>
            <w:r>
              <w:rPr>
                <w:rFonts w:ascii="黑体" w:eastAsia="黑体" w:hAnsi="黑体"/>
                <w:b/>
                <w:sz w:val="24"/>
              </w:rPr>
              <w:t>参赛作品名称</w:t>
            </w:r>
            <w:proofErr w:type="spellEnd"/>
          </w:p>
        </w:tc>
        <w:tc>
          <w:tcPr>
            <w:tcW w:w="6321" w:type="dxa"/>
            <w:gridSpan w:val="6"/>
            <w:shd w:val="clear" w:color="auto" w:fill="auto"/>
          </w:tcPr>
          <w:p w14:paraId="1F88ABE9" w14:textId="77777777" w:rsidR="00944B2B" w:rsidRDefault="00944B2B">
            <w:pPr>
              <w:spacing w:before="40" w:after="40"/>
              <w:jc w:val="center"/>
            </w:pPr>
          </w:p>
        </w:tc>
      </w:tr>
      <w:tr w:rsidR="00944B2B" w14:paraId="288F8684" w14:textId="77777777">
        <w:trPr>
          <w:trHeight w:val="2646"/>
          <w:jc w:val="center"/>
        </w:trPr>
        <w:tc>
          <w:tcPr>
            <w:tcW w:w="2709" w:type="dxa"/>
            <w:gridSpan w:val="3"/>
            <w:shd w:val="clear" w:color="auto" w:fill="auto"/>
          </w:tcPr>
          <w:p w14:paraId="4BCF0F61" w14:textId="77777777" w:rsidR="00944B2B" w:rsidRDefault="00000000">
            <w:pPr>
              <w:spacing w:before="40" w:after="40"/>
              <w:jc w:val="center"/>
            </w:pPr>
            <w:proofErr w:type="spellStart"/>
            <w:r>
              <w:rPr>
                <w:rFonts w:ascii="黑体" w:eastAsia="黑体" w:hAnsi="黑体"/>
                <w:b/>
                <w:sz w:val="24"/>
              </w:rPr>
              <w:t>作品类别</w:t>
            </w:r>
            <w:proofErr w:type="spellEnd"/>
          </w:p>
        </w:tc>
        <w:tc>
          <w:tcPr>
            <w:tcW w:w="6321" w:type="dxa"/>
            <w:gridSpan w:val="6"/>
            <w:shd w:val="clear" w:color="auto" w:fill="auto"/>
          </w:tcPr>
          <w:p w14:paraId="618DDF38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/>
                <w:sz w:val="21"/>
                <w:lang w:eastAsia="zh-CN"/>
              </w:rPr>
              <w:t>□赛项一  太阳能电动车          □赛项二  生物质能电动车</w:t>
            </w:r>
          </w:p>
          <w:p w14:paraId="1AB93F2A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/>
                <w:sz w:val="21"/>
                <w:lang w:eastAsia="zh-CN"/>
              </w:rPr>
              <w:t>（工程实践赛道）</w:t>
            </w:r>
          </w:p>
          <w:p w14:paraId="4FB8DD3D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/>
                <w:sz w:val="21"/>
                <w:lang w:eastAsia="zh-CN"/>
              </w:rPr>
              <w:t>□赛项三  智能搬运              □赛项四  智能分拣          □赛项五  智能救援</w:t>
            </w:r>
          </w:p>
          <w:p w14:paraId="020C42BB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/>
                <w:sz w:val="21"/>
                <w:lang w:eastAsia="zh-CN"/>
              </w:rPr>
              <w:t>（智能+工程创新赛道）</w:t>
            </w:r>
          </w:p>
          <w:p w14:paraId="2B68C40C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/>
                <w:sz w:val="21"/>
                <w:lang w:eastAsia="zh-CN"/>
              </w:rPr>
              <w:t>□赛项六  飞行器设计仿真        □赛项七  智能网联汽车设计</w:t>
            </w:r>
          </w:p>
          <w:p w14:paraId="6D35B81B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/>
                <w:sz w:val="21"/>
                <w:lang w:eastAsia="zh-CN"/>
              </w:rPr>
              <w:t>□赛项八  工程场景数字化        □赛项九  企业运营仿真</w:t>
            </w:r>
          </w:p>
          <w:p w14:paraId="40E4DA0C" w14:textId="77777777" w:rsidR="00944B2B" w:rsidRDefault="00000000">
            <w:pPr>
              <w:spacing w:before="20" w:after="20"/>
              <w:rPr>
                <w:lang w:eastAsia="zh-CN"/>
              </w:rPr>
            </w:pPr>
            <w:r>
              <w:rPr>
                <w:rFonts w:ascii="仿宋" w:eastAsia="仿宋" w:hAnsi="仿宋" w:hint="eastAsia"/>
                <w:sz w:val="21"/>
                <w:lang w:eastAsia="zh-CN"/>
              </w:rPr>
              <w:t>□</w:t>
            </w:r>
            <w:r>
              <w:rPr>
                <w:rFonts w:ascii="仿宋" w:eastAsia="仿宋" w:hAnsi="仿宋"/>
                <w:sz w:val="21"/>
                <w:lang w:eastAsia="zh-CN"/>
              </w:rPr>
              <w:t>赛项十  智能制造数字孪生技术</w:t>
            </w:r>
          </w:p>
          <w:p w14:paraId="268DCA1D" w14:textId="77777777" w:rsidR="00944B2B" w:rsidRDefault="00000000">
            <w:pPr>
              <w:spacing w:before="20" w:after="20"/>
            </w:pPr>
            <w:r>
              <w:rPr>
                <w:rFonts w:ascii="仿宋" w:eastAsia="仿宋" w:hAnsi="仿宋"/>
                <w:sz w:val="21"/>
              </w:rPr>
              <w:t>（</w:t>
            </w:r>
            <w:proofErr w:type="spellStart"/>
            <w:r>
              <w:rPr>
                <w:rFonts w:ascii="仿宋" w:eastAsia="仿宋" w:hAnsi="仿宋"/>
                <w:sz w:val="21"/>
              </w:rPr>
              <w:t>虚拟仿真赛道</w:t>
            </w:r>
            <w:proofErr w:type="spellEnd"/>
            <w:r>
              <w:rPr>
                <w:rFonts w:ascii="仿宋" w:eastAsia="仿宋" w:hAnsi="仿宋"/>
                <w:sz w:val="21"/>
              </w:rPr>
              <w:t>）</w:t>
            </w:r>
          </w:p>
        </w:tc>
      </w:tr>
      <w:tr w:rsidR="00944B2B" w14:paraId="42987830" w14:textId="77777777" w:rsidTr="0004599F">
        <w:trPr>
          <w:trHeight w:val="510"/>
          <w:jc w:val="center"/>
        </w:trPr>
        <w:tc>
          <w:tcPr>
            <w:tcW w:w="1806" w:type="dxa"/>
            <w:gridSpan w:val="2"/>
            <w:shd w:val="clear" w:color="auto" w:fill="auto"/>
            <w:vAlign w:val="center"/>
          </w:tcPr>
          <w:p w14:paraId="25283079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负责人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11D8667B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35E02BF7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联系人通讯地址</w:t>
            </w:r>
            <w:proofErr w:type="spellEnd"/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14:paraId="74036DCE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B2B" w14:paraId="0DB1363B" w14:textId="77777777" w:rsidTr="0004599F">
        <w:trPr>
          <w:trHeight w:val="382"/>
          <w:jc w:val="center"/>
        </w:trPr>
        <w:tc>
          <w:tcPr>
            <w:tcW w:w="1806" w:type="dxa"/>
            <w:gridSpan w:val="2"/>
            <w:shd w:val="clear" w:color="auto" w:fill="auto"/>
            <w:vAlign w:val="center"/>
          </w:tcPr>
          <w:p w14:paraId="6E47A91E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电话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4E2FE260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E0C6E18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手机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5DE853CD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4E3CB72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Email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2200A471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B2B" w14:paraId="7CFB6022" w14:textId="77777777" w:rsidTr="0004599F">
        <w:trPr>
          <w:trHeight w:val="613"/>
          <w:jc w:val="center"/>
        </w:trPr>
        <w:tc>
          <w:tcPr>
            <w:tcW w:w="903" w:type="dxa"/>
            <w:shd w:val="clear" w:color="auto" w:fill="auto"/>
            <w:vAlign w:val="center"/>
          </w:tcPr>
          <w:p w14:paraId="627A2B3B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参赛者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03D96050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序号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4550836D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姓名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3CCEC670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性别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639F885C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班级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7A3F0ACF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所学专业</w:t>
            </w:r>
            <w:proofErr w:type="spellEnd"/>
          </w:p>
        </w:tc>
        <w:tc>
          <w:tcPr>
            <w:tcW w:w="1806" w:type="dxa"/>
            <w:shd w:val="clear" w:color="auto" w:fill="auto"/>
            <w:vAlign w:val="center"/>
          </w:tcPr>
          <w:p w14:paraId="5F8E9BC9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签名</w:t>
            </w:r>
            <w:proofErr w:type="spellEnd"/>
          </w:p>
        </w:tc>
      </w:tr>
      <w:tr w:rsidR="00944B2B" w14:paraId="05317B34" w14:textId="77777777" w:rsidTr="0004599F">
        <w:trPr>
          <w:trHeight w:val="401"/>
          <w:jc w:val="center"/>
        </w:trPr>
        <w:tc>
          <w:tcPr>
            <w:tcW w:w="903" w:type="dxa"/>
            <w:shd w:val="clear" w:color="auto" w:fill="auto"/>
            <w:vAlign w:val="center"/>
          </w:tcPr>
          <w:p w14:paraId="52A3EAB1" w14:textId="77777777" w:rsidR="00944B2B" w:rsidRPr="0004599F" w:rsidRDefault="00944B2B" w:rsidP="00045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56F6954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04599F">
              <w:rPr>
                <w:rFonts w:ascii="Times New Roman" w:eastAsia="仿宋" w:hAnsi="Times New Roman" w:cs="Times New Roman"/>
              </w:rPr>
              <w:t>1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4E28C456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D00E4CC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6561982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601D814B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66F5F7D4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B2B" w14:paraId="5FCCCD06" w14:textId="77777777" w:rsidTr="0004599F">
        <w:trPr>
          <w:trHeight w:val="240"/>
          <w:jc w:val="center"/>
        </w:trPr>
        <w:tc>
          <w:tcPr>
            <w:tcW w:w="903" w:type="dxa"/>
            <w:shd w:val="clear" w:color="auto" w:fill="auto"/>
            <w:vAlign w:val="center"/>
          </w:tcPr>
          <w:p w14:paraId="56501EAE" w14:textId="77777777" w:rsidR="00944B2B" w:rsidRPr="0004599F" w:rsidRDefault="00944B2B" w:rsidP="00045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AB5DA2B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04599F">
              <w:rPr>
                <w:rFonts w:ascii="Times New Roman" w:eastAsia="仿宋" w:hAnsi="Times New Roman" w:cs="Times New Roman"/>
              </w:rPr>
              <w:t>2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0D7F7F1D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F3C26B1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1A5461D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6C7FC370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7C799818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B2B" w14:paraId="0C5E4849" w14:textId="77777777" w:rsidTr="0004599F">
        <w:trPr>
          <w:trHeight w:val="90"/>
          <w:jc w:val="center"/>
        </w:trPr>
        <w:tc>
          <w:tcPr>
            <w:tcW w:w="903" w:type="dxa"/>
            <w:shd w:val="clear" w:color="auto" w:fill="auto"/>
            <w:vAlign w:val="center"/>
          </w:tcPr>
          <w:p w14:paraId="4EE24635" w14:textId="77777777" w:rsidR="00944B2B" w:rsidRPr="0004599F" w:rsidRDefault="00944B2B" w:rsidP="00045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9AC2FBA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04599F">
              <w:rPr>
                <w:rFonts w:ascii="Times New Roman" w:eastAsia="仿宋" w:hAnsi="Times New Roman" w:cs="Times New Roman"/>
              </w:rPr>
              <w:t>3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3DAFCF8F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CBA6463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5A9EFB9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535E6A2B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681BC4EB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B2B" w14:paraId="47018077" w14:textId="77777777" w:rsidTr="0004599F">
        <w:trPr>
          <w:trHeight w:val="90"/>
          <w:jc w:val="center"/>
        </w:trPr>
        <w:tc>
          <w:tcPr>
            <w:tcW w:w="903" w:type="dxa"/>
            <w:shd w:val="clear" w:color="auto" w:fill="auto"/>
            <w:vAlign w:val="center"/>
          </w:tcPr>
          <w:p w14:paraId="1807D4FD" w14:textId="77777777" w:rsidR="00944B2B" w:rsidRPr="0004599F" w:rsidRDefault="00944B2B" w:rsidP="00045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F82B7C9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04599F">
              <w:rPr>
                <w:rFonts w:ascii="Times New Roman" w:eastAsia="仿宋" w:hAnsi="Times New Roman" w:cs="Times New Roman"/>
              </w:rPr>
              <w:t>4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54D19DF8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8A607FE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48D4708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1AEADABF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3ED686E3" w14:textId="77777777" w:rsidR="00944B2B" w:rsidRPr="0004599F" w:rsidRDefault="00944B2B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B2B" w14:paraId="142DFD93" w14:textId="77777777" w:rsidTr="0004599F">
        <w:trPr>
          <w:trHeight w:val="510"/>
          <w:jc w:val="center"/>
        </w:trPr>
        <w:tc>
          <w:tcPr>
            <w:tcW w:w="903" w:type="dxa"/>
            <w:shd w:val="clear" w:color="auto" w:fill="auto"/>
            <w:vAlign w:val="center"/>
          </w:tcPr>
          <w:p w14:paraId="1FAA3272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  <w:sz w:val="24"/>
              </w:rPr>
              <w:t>指导教师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5F5DF164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序号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32026916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姓名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21865014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性别</w:t>
            </w:r>
            <w:proofErr w:type="spellEnd"/>
          </w:p>
        </w:tc>
        <w:tc>
          <w:tcPr>
            <w:tcW w:w="903" w:type="dxa"/>
            <w:shd w:val="clear" w:color="auto" w:fill="auto"/>
            <w:vAlign w:val="center"/>
          </w:tcPr>
          <w:p w14:paraId="38BAD600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职称</w:t>
            </w:r>
            <w:proofErr w:type="spellEnd"/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14:paraId="72B08375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专业</w:t>
            </w:r>
            <w:proofErr w:type="spellEnd"/>
          </w:p>
        </w:tc>
        <w:tc>
          <w:tcPr>
            <w:tcW w:w="1806" w:type="dxa"/>
            <w:shd w:val="clear" w:color="auto" w:fill="auto"/>
            <w:vAlign w:val="center"/>
          </w:tcPr>
          <w:p w14:paraId="78B007F3" w14:textId="77777777" w:rsidR="00944B2B" w:rsidRPr="0004599F" w:rsidRDefault="00000000" w:rsidP="0004599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9F">
              <w:rPr>
                <w:rFonts w:ascii="Times New Roman" w:eastAsia="黑体" w:hAnsi="Times New Roman" w:cs="Times New Roman"/>
                <w:b/>
              </w:rPr>
              <w:t>签名</w:t>
            </w:r>
            <w:proofErr w:type="spellEnd"/>
          </w:p>
        </w:tc>
      </w:tr>
      <w:tr w:rsidR="00944B2B" w14:paraId="351B4D9C" w14:textId="77777777">
        <w:trPr>
          <w:trHeight w:val="218"/>
          <w:jc w:val="center"/>
        </w:trPr>
        <w:tc>
          <w:tcPr>
            <w:tcW w:w="903" w:type="dxa"/>
            <w:shd w:val="clear" w:color="auto" w:fill="auto"/>
          </w:tcPr>
          <w:p w14:paraId="4365B377" w14:textId="77777777" w:rsidR="00944B2B" w:rsidRDefault="00944B2B"/>
        </w:tc>
        <w:tc>
          <w:tcPr>
            <w:tcW w:w="903" w:type="dxa"/>
            <w:shd w:val="clear" w:color="auto" w:fill="auto"/>
          </w:tcPr>
          <w:p w14:paraId="2FA2A583" w14:textId="77777777" w:rsidR="00944B2B" w:rsidRDefault="00000000">
            <w:pPr>
              <w:spacing w:before="40" w:after="40"/>
              <w:jc w:val="center"/>
            </w:pPr>
            <w:r>
              <w:rPr>
                <w:rFonts w:ascii="仿宋" w:eastAsia="仿宋" w:hAnsi="仿宋"/>
              </w:rPr>
              <w:t>1</w:t>
            </w:r>
          </w:p>
        </w:tc>
        <w:tc>
          <w:tcPr>
            <w:tcW w:w="1806" w:type="dxa"/>
            <w:gridSpan w:val="2"/>
            <w:shd w:val="clear" w:color="auto" w:fill="auto"/>
          </w:tcPr>
          <w:p w14:paraId="0DB45ECC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903" w:type="dxa"/>
            <w:shd w:val="clear" w:color="auto" w:fill="auto"/>
          </w:tcPr>
          <w:p w14:paraId="5BA5612B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903" w:type="dxa"/>
            <w:shd w:val="clear" w:color="auto" w:fill="auto"/>
          </w:tcPr>
          <w:p w14:paraId="728D9D23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1806" w:type="dxa"/>
            <w:gridSpan w:val="2"/>
            <w:shd w:val="clear" w:color="auto" w:fill="auto"/>
          </w:tcPr>
          <w:p w14:paraId="3DD244D8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1806" w:type="dxa"/>
            <w:shd w:val="clear" w:color="auto" w:fill="auto"/>
          </w:tcPr>
          <w:p w14:paraId="46A7F97F" w14:textId="77777777" w:rsidR="00944B2B" w:rsidRDefault="00944B2B">
            <w:pPr>
              <w:spacing w:before="40" w:after="40"/>
              <w:jc w:val="center"/>
            </w:pPr>
          </w:p>
        </w:tc>
      </w:tr>
      <w:tr w:rsidR="00944B2B" w14:paraId="032D32ED" w14:textId="77777777">
        <w:trPr>
          <w:trHeight w:val="219"/>
          <w:jc w:val="center"/>
        </w:trPr>
        <w:tc>
          <w:tcPr>
            <w:tcW w:w="903" w:type="dxa"/>
            <w:shd w:val="clear" w:color="auto" w:fill="auto"/>
          </w:tcPr>
          <w:p w14:paraId="737D36A8" w14:textId="77777777" w:rsidR="00944B2B" w:rsidRDefault="00944B2B"/>
        </w:tc>
        <w:tc>
          <w:tcPr>
            <w:tcW w:w="903" w:type="dxa"/>
            <w:shd w:val="clear" w:color="auto" w:fill="auto"/>
          </w:tcPr>
          <w:p w14:paraId="25A6B4D5" w14:textId="77777777" w:rsidR="00944B2B" w:rsidRDefault="00000000">
            <w:pPr>
              <w:spacing w:before="40" w:after="40"/>
              <w:jc w:val="center"/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806" w:type="dxa"/>
            <w:gridSpan w:val="2"/>
            <w:shd w:val="clear" w:color="auto" w:fill="auto"/>
          </w:tcPr>
          <w:p w14:paraId="07741524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903" w:type="dxa"/>
            <w:shd w:val="clear" w:color="auto" w:fill="auto"/>
          </w:tcPr>
          <w:p w14:paraId="0B5BBDAE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903" w:type="dxa"/>
            <w:shd w:val="clear" w:color="auto" w:fill="auto"/>
          </w:tcPr>
          <w:p w14:paraId="59886725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1806" w:type="dxa"/>
            <w:gridSpan w:val="2"/>
            <w:shd w:val="clear" w:color="auto" w:fill="auto"/>
          </w:tcPr>
          <w:p w14:paraId="60E9D35A" w14:textId="77777777" w:rsidR="00944B2B" w:rsidRDefault="00944B2B">
            <w:pPr>
              <w:spacing w:before="40" w:after="40"/>
              <w:jc w:val="center"/>
            </w:pPr>
          </w:p>
        </w:tc>
        <w:tc>
          <w:tcPr>
            <w:tcW w:w="1806" w:type="dxa"/>
            <w:shd w:val="clear" w:color="auto" w:fill="auto"/>
          </w:tcPr>
          <w:p w14:paraId="055E0688" w14:textId="77777777" w:rsidR="00944B2B" w:rsidRDefault="00944B2B">
            <w:pPr>
              <w:spacing w:before="40" w:after="40"/>
              <w:jc w:val="center"/>
            </w:pPr>
          </w:p>
        </w:tc>
      </w:tr>
      <w:tr w:rsidR="00944B2B" w14:paraId="3C1775E7" w14:textId="77777777">
        <w:trPr>
          <w:trHeight w:val="775"/>
          <w:jc w:val="center"/>
        </w:trPr>
        <w:tc>
          <w:tcPr>
            <w:tcW w:w="1806" w:type="dxa"/>
            <w:gridSpan w:val="2"/>
            <w:shd w:val="clear" w:color="auto" w:fill="auto"/>
          </w:tcPr>
          <w:p w14:paraId="78076551" w14:textId="77777777" w:rsidR="00944B2B" w:rsidRDefault="00000000">
            <w:pPr>
              <w:spacing w:before="40" w:after="40"/>
              <w:jc w:val="center"/>
              <w:rPr>
                <w:lang w:eastAsia="zh-CN"/>
              </w:rPr>
            </w:pPr>
            <w:r>
              <w:rPr>
                <w:rFonts w:ascii="黑体" w:eastAsia="黑体" w:hAnsi="黑体"/>
                <w:b/>
                <w:lang w:eastAsia="zh-CN"/>
              </w:rPr>
              <w:t>作品内容简介</w:t>
            </w:r>
            <w:r>
              <w:rPr>
                <w:rFonts w:ascii="黑体" w:eastAsia="黑体" w:hAnsi="黑体"/>
                <w:b/>
                <w:lang w:eastAsia="zh-CN"/>
              </w:rPr>
              <w:br/>
              <w:t>（400字以内）</w:t>
            </w:r>
          </w:p>
        </w:tc>
        <w:tc>
          <w:tcPr>
            <w:tcW w:w="7224" w:type="dxa"/>
            <w:gridSpan w:val="7"/>
            <w:shd w:val="clear" w:color="auto" w:fill="auto"/>
          </w:tcPr>
          <w:p w14:paraId="4EC6CF9C" w14:textId="2FB18D89" w:rsidR="00944B2B" w:rsidRDefault="00944B2B">
            <w:pPr>
              <w:spacing w:before="40" w:after="40"/>
              <w:jc w:val="center"/>
              <w:rPr>
                <w:lang w:eastAsia="zh-CN"/>
              </w:rPr>
            </w:pPr>
          </w:p>
        </w:tc>
      </w:tr>
    </w:tbl>
    <w:p w14:paraId="6B12FDC6" w14:textId="77777777" w:rsidR="00944B2B" w:rsidRDefault="00000000" w:rsidP="00325B6E">
      <w:pPr>
        <w:spacing w:before="240" w:after="120" w:line="240" w:lineRule="auto"/>
        <w:rPr>
          <w:lang w:eastAsia="zh-CN"/>
        </w:rPr>
      </w:pPr>
      <w:r>
        <w:rPr>
          <w:rFonts w:ascii="黑体" w:eastAsia="黑体" w:hAnsi="黑体"/>
          <w:b/>
          <w:sz w:val="21"/>
          <w:lang w:eastAsia="zh-CN"/>
        </w:rPr>
        <w:t>填写说明：</w:t>
      </w:r>
    </w:p>
    <w:p w14:paraId="529E937C" w14:textId="77777777" w:rsidR="00944B2B" w:rsidRDefault="00000000" w:rsidP="00325B6E">
      <w:pPr>
        <w:spacing w:before="40" w:after="40" w:line="240" w:lineRule="auto"/>
        <w:ind w:left="284"/>
        <w:rPr>
          <w:lang w:eastAsia="zh-CN"/>
        </w:rPr>
      </w:pPr>
      <w:r>
        <w:rPr>
          <w:rFonts w:ascii="仿宋" w:eastAsia="仿宋" w:hAnsi="仿宋" w:hint="eastAsia"/>
          <w:sz w:val="21"/>
          <w:lang w:eastAsia="zh-CN"/>
        </w:rPr>
        <w:t>(</w:t>
      </w:r>
      <w:r>
        <w:rPr>
          <w:rFonts w:ascii="仿宋" w:eastAsia="仿宋" w:hAnsi="仿宋"/>
          <w:sz w:val="21"/>
          <w:lang w:eastAsia="zh-CN"/>
        </w:rPr>
        <w:t>1</w:t>
      </w:r>
      <w:r>
        <w:rPr>
          <w:rFonts w:ascii="仿宋" w:eastAsia="仿宋" w:hAnsi="仿宋" w:hint="eastAsia"/>
          <w:sz w:val="21"/>
          <w:lang w:eastAsia="zh-CN"/>
        </w:rPr>
        <w:t>)</w:t>
      </w:r>
      <w:r>
        <w:rPr>
          <w:rFonts w:ascii="仿宋" w:eastAsia="仿宋" w:hAnsi="仿宋"/>
          <w:sz w:val="21"/>
          <w:lang w:eastAsia="zh-CN"/>
        </w:rPr>
        <w:t>请选</w:t>
      </w:r>
      <w:proofErr w:type="gramStart"/>
      <w:r>
        <w:rPr>
          <w:rFonts w:ascii="仿宋" w:eastAsia="仿宋" w:hAnsi="仿宋"/>
          <w:sz w:val="21"/>
          <w:lang w:eastAsia="zh-CN"/>
        </w:rPr>
        <w:t>勾作品</w:t>
      </w:r>
      <w:proofErr w:type="gramEnd"/>
      <w:r>
        <w:rPr>
          <w:rFonts w:ascii="仿宋" w:eastAsia="仿宋" w:hAnsi="仿宋"/>
          <w:sz w:val="21"/>
          <w:lang w:eastAsia="zh-CN"/>
        </w:rPr>
        <w:t>类别（在对应赛项前打</w:t>
      </w:r>
      <w:r>
        <w:rPr>
          <w:rFonts w:ascii="仿宋" w:eastAsia="仿宋" w:hAnsi="仿宋" w:hint="eastAsia"/>
          <w:sz w:val="21"/>
          <w:lang w:eastAsia="zh-CN"/>
        </w:rPr>
        <w:t>“</w:t>
      </w:r>
      <w:r>
        <w:rPr>
          <w:rFonts w:ascii="仿宋" w:eastAsia="仿宋" w:hAnsi="仿宋"/>
          <w:sz w:val="21"/>
          <w:lang w:eastAsia="zh-CN"/>
        </w:rPr>
        <w:t>√</w:t>
      </w:r>
      <w:r>
        <w:rPr>
          <w:rFonts w:ascii="仿宋" w:eastAsia="仿宋" w:hAnsi="仿宋" w:hint="eastAsia"/>
          <w:sz w:val="21"/>
          <w:lang w:eastAsia="zh-CN"/>
        </w:rPr>
        <w:t>”</w:t>
      </w:r>
      <w:r>
        <w:rPr>
          <w:rFonts w:ascii="仿宋" w:eastAsia="仿宋" w:hAnsi="仿宋"/>
          <w:sz w:val="21"/>
          <w:lang w:eastAsia="zh-CN"/>
        </w:rPr>
        <w:t>）；</w:t>
      </w:r>
    </w:p>
    <w:p w14:paraId="288CCDF2" w14:textId="77777777" w:rsidR="00944B2B" w:rsidRDefault="00000000" w:rsidP="00325B6E">
      <w:pPr>
        <w:spacing w:before="40" w:after="40" w:line="240" w:lineRule="auto"/>
        <w:ind w:left="284"/>
        <w:rPr>
          <w:lang w:eastAsia="zh-CN"/>
        </w:rPr>
      </w:pPr>
      <w:r>
        <w:rPr>
          <w:rFonts w:ascii="仿宋" w:eastAsia="仿宋" w:hAnsi="仿宋" w:hint="eastAsia"/>
          <w:sz w:val="21"/>
          <w:lang w:eastAsia="zh-CN"/>
        </w:rPr>
        <w:t>(</w:t>
      </w:r>
      <w:r>
        <w:rPr>
          <w:rFonts w:ascii="仿宋" w:eastAsia="仿宋" w:hAnsi="仿宋"/>
          <w:sz w:val="21"/>
          <w:lang w:eastAsia="zh-CN"/>
        </w:rPr>
        <w:t>2</w:t>
      </w:r>
      <w:r>
        <w:rPr>
          <w:rFonts w:ascii="仿宋" w:eastAsia="仿宋" w:hAnsi="仿宋" w:hint="eastAsia"/>
          <w:sz w:val="21"/>
          <w:lang w:eastAsia="zh-CN"/>
        </w:rPr>
        <w:t>)</w:t>
      </w:r>
      <w:r>
        <w:rPr>
          <w:rFonts w:ascii="仿宋" w:eastAsia="仿宋" w:hAnsi="仿宋"/>
          <w:sz w:val="21"/>
          <w:lang w:eastAsia="zh-CN"/>
        </w:rPr>
        <w:t>负责人应由各小组成员商议指派；</w:t>
      </w:r>
    </w:p>
    <w:p w14:paraId="3CC584D9" w14:textId="77777777" w:rsidR="00944B2B" w:rsidRDefault="00000000" w:rsidP="00325B6E">
      <w:pPr>
        <w:spacing w:before="40" w:after="40" w:line="240" w:lineRule="auto"/>
        <w:ind w:left="284"/>
        <w:rPr>
          <w:lang w:eastAsia="zh-CN"/>
        </w:rPr>
      </w:pPr>
      <w:r>
        <w:rPr>
          <w:rFonts w:ascii="仿宋" w:eastAsia="仿宋" w:hAnsi="仿宋" w:hint="eastAsia"/>
          <w:sz w:val="21"/>
          <w:lang w:eastAsia="zh-CN"/>
        </w:rPr>
        <w:t>(</w:t>
      </w:r>
      <w:r>
        <w:rPr>
          <w:rFonts w:ascii="仿宋" w:eastAsia="仿宋" w:hAnsi="仿宋"/>
          <w:sz w:val="21"/>
          <w:lang w:eastAsia="zh-CN"/>
        </w:rPr>
        <w:t>3</w:t>
      </w:r>
      <w:r>
        <w:rPr>
          <w:rFonts w:ascii="仿宋" w:eastAsia="仿宋" w:hAnsi="仿宋" w:hint="eastAsia"/>
          <w:sz w:val="21"/>
          <w:lang w:eastAsia="zh-CN"/>
        </w:rPr>
        <w:t>)</w:t>
      </w:r>
      <w:r>
        <w:rPr>
          <w:rFonts w:ascii="仿宋" w:eastAsia="仿宋" w:hAnsi="仿宋"/>
          <w:sz w:val="21"/>
          <w:lang w:eastAsia="zh-CN"/>
        </w:rPr>
        <w:t>每队学生人数为3</w:t>
      </w:r>
      <w:r>
        <w:rPr>
          <w:rFonts w:ascii="仿宋" w:eastAsia="仿宋" w:hAnsi="仿宋" w:hint="eastAsia"/>
          <w:sz w:val="21"/>
          <w:lang w:eastAsia="zh-CN"/>
        </w:rPr>
        <w:t>—</w:t>
      </w:r>
      <w:r>
        <w:rPr>
          <w:rFonts w:ascii="仿宋" w:eastAsia="仿宋" w:hAnsi="仿宋"/>
          <w:sz w:val="21"/>
          <w:lang w:eastAsia="zh-CN"/>
        </w:rPr>
        <w:t>4人，指导教师不超过2人；</w:t>
      </w:r>
    </w:p>
    <w:p w14:paraId="00863AB3" w14:textId="77777777" w:rsidR="00944B2B" w:rsidRDefault="00000000" w:rsidP="00325B6E">
      <w:pPr>
        <w:spacing w:before="40" w:after="40" w:line="240" w:lineRule="auto"/>
        <w:ind w:left="284"/>
        <w:rPr>
          <w:lang w:eastAsia="zh-CN"/>
        </w:rPr>
      </w:pPr>
      <w:r>
        <w:rPr>
          <w:rFonts w:ascii="仿宋" w:eastAsia="仿宋" w:hAnsi="仿宋" w:hint="eastAsia"/>
          <w:sz w:val="21"/>
          <w:lang w:eastAsia="zh-CN"/>
        </w:rPr>
        <w:t>(</w:t>
      </w:r>
      <w:r>
        <w:rPr>
          <w:rFonts w:ascii="仿宋" w:eastAsia="仿宋" w:hAnsi="仿宋"/>
          <w:sz w:val="21"/>
          <w:lang w:eastAsia="zh-CN"/>
        </w:rPr>
        <w:t>4</w:t>
      </w:r>
      <w:r>
        <w:rPr>
          <w:rFonts w:ascii="仿宋" w:eastAsia="仿宋" w:hAnsi="仿宋" w:hint="eastAsia"/>
          <w:sz w:val="21"/>
          <w:lang w:eastAsia="zh-CN"/>
        </w:rPr>
        <w:t>)</w:t>
      </w:r>
      <w:r>
        <w:rPr>
          <w:rFonts w:ascii="仿宋" w:eastAsia="仿宋" w:hAnsi="仿宋"/>
          <w:sz w:val="21"/>
          <w:lang w:eastAsia="zh-CN"/>
        </w:rPr>
        <w:t>本表打印在一张A4纸上；</w:t>
      </w:r>
    </w:p>
    <w:p w14:paraId="38868B8B" w14:textId="77777777" w:rsidR="00944B2B" w:rsidRDefault="00000000">
      <w:pPr>
        <w:spacing w:before="40" w:after="40" w:line="312" w:lineRule="auto"/>
        <w:ind w:left="283"/>
        <w:rPr>
          <w:lang w:eastAsia="zh-CN"/>
        </w:rPr>
      </w:pPr>
      <w:r>
        <w:rPr>
          <w:rFonts w:ascii="仿宋" w:eastAsia="仿宋" w:hAnsi="仿宋" w:hint="eastAsia"/>
          <w:sz w:val="21"/>
          <w:lang w:eastAsia="zh-CN"/>
        </w:rPr>
        <w:t>(</w:t>
      </w:r>
      <w:r>
        <w:rPr>
          <w:rFonts w:ascii="仿宋" w:eastAsia="仿宋" w:hAnsi="仿宋"/>
          <w:sz w:val="21"/>
          <w:lang w:eastAsia="zh-CN"/>
        </w:rPr>
        <w:t>5</w:t>
      </w:r>
      <w:r>
        <w:rPr>
          <w:rFonts w:ascii="仿宋" w:eastAsia="仿宋" w:hAnsi="仿宋" w:hint="eastAsia"/>
          <w:sz w:val="21"/>
          <w:lang w:eastAsia="zh-CN"/>
        </w:rPr>
        <w:t>)</w:t>
      </w:r>
      <w:r>
        <w:rPr>
          <w:rFonts w:ascii="仿宋" w:eastAsia="仿宋" w:hAnsi="仿宋"/>
          <w:sz w:val="21"/>
          <w:lang w:eastAsia="zh-CN"/>
        </w:rPr>
        <w:t>附填表</w:t>
      </w:r>
      <w:proofErr w:type="gramStart"/>
      <w:r>
        <w:rPr>
          <w:rFonts w:ascii="仿宋" w:eastAsia="仿宋" w:hAnsi="仿宋"/>
          <w:sz w:val="21"/>
          <w:lang w:eastAsia="zh-CN"/>
        </w:rPr>
        <w:t>勾选特别</w:t>
      </w:r>
      <w:proofErr w:type="gramEnd"/>
      <w:r>
        <w:rPr>
          <w:rFonts w:ascii="仿宋" w:eastAsia="仿宋" w:hAnsi="仿宋"/>
          <w:sz w:val="21"/>
          <w:lang w:eastAsia="zh-CN"/>
        </w:rPr>
        <w:t>符号：☑。</w:t>
      </w:r>
    </w:p>
    <w:sectPr w:rsidR="00944B2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A1C4F" w14:textId="77777777" w:rsidR="001A477E" w:rsidRDefault="001A477E">
      <w:pPr>
        <w:spacing w:line="240" w:lineRule="auto"/>
      </w:pPr>
      <w:r>
        <w:separator/>
      </w:r>
    </w:p>
  </w:endnote>
  <w:endnote w:type="continuationSeparator" w:id="0">
    <w:p w14:paraId="559A6473" w14:textId="77777777" w:rsidR="001A477E" w:rsidRDefault="001A4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E933D" w14:textId="77777777" w:rsidR="001A477E" w:rsidRDefault="001A477E">
      <w:pPr>
        <w:spacing w:after="0"/>
      </w:pPr>
      <w:r>
        <w:separator/>
      </w:r>
    </w:p>
  </w:footnote>
  <w:footnote w:type="continuationSeparator" w:id="0">
    <w:p w14:paraId="4373BDC2" w14:textId="77777777" w:rsidR="001A477E" w:rsidRDefault="001A47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31285169">
    <w:abstractNumId w:val="1"/>
  </w:num>
  <w:num w:numId="2" w16cid:durableId="1099911810">
    <w:abstractNumId w:val="4"/>
  </w:num>
  <w:num w:numId="3" w16cid:durableId="1836993749">
    <w:abstractNumId w:val="5"/>
  </w:num>
  <w:num w:numId="4" w16cid:durableId="1641838191">
    <w:abstractNumId w:val="2"/>
  </w:num>
  <w:num w:numId="5" w16cid:durableId="1380016458">
    <w:abstractNumId w:val="0"/>
  </w:num>
  <w:num w:numId="6" w16cid:durableId="1679769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599F"/>
    <w:rsid w:val="0006063C"/>
    <w:rsid w:val="0015074B"/>
    <w:rsid w:val="001A477E"/>
    <w:rsid w:val="0029639D"/>
    <w:rsid w:val="00325B6E"/>
    <w:rsid w:val="00326F90"/>
    <w:rsid w:val="003C71A8"/>
    <w:rsid w:val="0071105A"/>
    <w:rsid w:val="00721025"/>
    <w:rsid w:val="00944B2B"/>
    <w:rsid w:val="00AA1D8D"/>
    <w:rsid w:val="00B47730"/>
    <w:rsid w:val="00C51779"/>
    <w:rsid w:val="00CB0664"/>
    <w:rsid w:val="00F32E1A"/>
    <w:rsid w:val="00FC693F"/>
    <w:rsid w:val="02C24BF1"/>
    <w:rsid w:val="073A38EF"/>
    <w:rsid w:val="09B94F9F"/>
    <w:rsid w:val="10196798"/>
    <w:rsid w:val="153660D3"/>
    <w:rsid w:val="19A03A86"/>
    <w:rsid w:val="1B1C0EEA"/>
    <w:rsid w:val="227855A0"/>
    <w:rsid w:val="24877D1C"/>
    <w:rsid w:val="26760048"/>
    <w:rsid w:val="2D6F134E"/>
    <w:rsid w:val="2EF02909"/>
    <w:rsid w:val="313034EA"/>
    <w:rsid w:val="358D0F0B"/>
    <w:rsid w:val="3BF910A8"/>
    <w:rsid w:val="3CA8487C"/>
    <w:rsid w:val="441F577B"/>
    <w:rsid w:val="4EAD187E"/>
    <w:rsid w:val="530C74BB"/>
    <w:rsid w:val="54134879"/>
    <w:rsid w:val="54754BEC"/>
    <w:rsid w:val="557E5D22"/>
    <w:rsid w:val="5A0709DC"/>
    <w:rsid w:val="5BE10DB9"/>
    <w:rsid w:val="5D1E0517"/>
    <w:rsid w:val="631D301E"/>
    <w:rsid w:val="643C1282"/>
    <w:rsid w:val="6C256AA0"/>
    <w:rsid w:val="6ECB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78CA32"/>
  <w14:defaultImageDpi w14:val="300"/>
  <w15:docId w15:val="{62264F5F-AB78-411A-86A0-87244BCF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/>
    <w:lsdException w:name="List Number" w:unhideWhenUsed="1" w:qFormat="1"/>
    <w:lsdException w:name="List 2" w:unhideWhenUsed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 w:qFormat="1"/>
    <w:lsdException w:name="Medium Shading 2" w:uiPriority="64" w:qFormat="1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/>
    <w:lsdException w:name="Light Grid Accent 6" w:uiPriority="62" w:qFormat="1"/>
    <w:lsdException w:name="Medium Shading 1 Accent 6" w:uiPriority="63" w:qFormat="1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pPr>
      <w:spacing w:after="120" w:line="480" w:lineRule="auto"/>
    </w:pPr>
  </w:style>
  <w:style w:type="paragraph" w:styleId="26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  <w:qFormat/>
  </w:style>
  <w:style w:type="character" w:customStyle="1" w:styleId="ac">
    <w:name w:val="页脚 字符"/>
    <w:basedOn w:val="a2"/>
    <w:link w:val="ab"/>
    <w:uiPriority w:val="99"/>
    <w:qFormat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</w:style>
  <w:style w:type="character" w:customStyle="1" w:styleId="25">
    <w:name w:val="正文文本 2 字符"/>
    <w:basedOn w:val="a2"/>
    <w:link w:val="24"/>
    <w:uiPriority w:val="99"/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ontractReview xmlns="http://schemas.wps.cn/vas-ai-hub/contract-review">
  <reviewItems>
    <reviewItem>
      <errorID>eff074fe-cd09-470d-882a-a50c9f6a5945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 C3114F4</paraID>
      <start>17</start>
      <end>18</end>
      <status>modified</status>
      <modifiedWord>“</modifiedWord>
      <trackRevisions>false</trackRevisions>
    </reviewItem>
    <reviewItem>
      <errorID>deb6e30e-bba0-4c4a-853f-fe5140cd3b95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 C3114F4</paraID>
      <start>19</start>
      <end>20</end>
      <status>modified</status>
      <modifiedWord>”</modifiedWord>
      <trackRevisions>false</trackRevisions>
    </reviewItem>
    <reviewItem>
      <errorID>49d55d1f-5d5e-4e8e-ae6f-ee12ea25df8f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47987AAF</paraID>
      <start>10</start>
      <end>11</end>
      <status>modified</status>
      <modifiedWord>—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398AA-B83A-418C-AC1F-55C8E264D2B6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265</Characters>
  <Application>Microsoft Office Word</Application>
  <DocSecurity>0</DocSecurity>
  <Lines>88</Lines>
  <Paragraphs>64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zqin</cp:lastModifiedBy>
  <cp:revision>5</cp:revision>
  <dcterms:created xsi:type="dcterms:W3CDTF">2013-12-23T23:15:00Z</dcterms:created>
  <dcterms:modified xsi:type="dcterms:W3CDTF">2026-09-02T13:58:00Z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eyJoZGlkIjoiMTViYjRkYTEwNGVhNzY3NGIyMDBlOGRhNWYxZDFiZDgiLCJ1c2VySWQiOiI0ODE2OTc5MzkifQ==</vt:lpwstr>
  </property>
  <property fmtid="{D5CDD505-2E9C-101B-9397-08002B2CF9AE}" pid="3" name="KSOProductBuildVer">
    <vt:lpwstr>2052-12.1.0.28505</vt:lpwstr>
  </property>
  <property fmtid="{D5CDD505-2E9C-101B-9397-08002B2CF9AE}" pid="4" name="ICV">
    <vt:lpwstr>0C9EA4DF090A4102A4BFFC8D1E0B5D62_12</vt:lpwstr>
  </property>
</Properties>
</file>